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73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养老服务与管理学院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付双乐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1~11周</w:t>
      </w:r>
    </w:p>
    <w:bookmarkStart w:id="1" w:name="7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老龄学概论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(400262—003)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养老243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1~8周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养老254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