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6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薛文洁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6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(079025—047)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3-B8（中药限选）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全球胜任力英语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