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5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汤蕾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4~13周</w:t>
      </w:r>
    </w:p>
    <w:bookmarkStart w:id="1" w:name="25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(079034—007)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(079034—007)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中药九25（屠呦呦班）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(079034—008)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(079034—008)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全球胜任力英语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(r400081—003)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淡安书院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