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66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吴芮姝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166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(079023—028)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1-C3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英语（下）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(070286—001)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3-C3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英语（下）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(070286—001)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3-C3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(079023—042)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2-C3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(079023—042)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2-C3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(079025—017)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1-C1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(079023—028)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1-C3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英语（下）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(070286—001)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