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郭芮辰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二12健美健身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三12乒乓球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四12太极拳3班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二45乒乓球2班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四89乒乓球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