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9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邹如铜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19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室外篮球场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二45篮球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室外篮球场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三45篮球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(280123—070)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四45太极拳1班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(280123—031)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西操场-考场1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五45太极拳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(280125—061)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室外篮球场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二67篮球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(280123—048)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西操场-考场1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四67太极拳1班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