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3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体育部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赵聪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63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综合训练馆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二45太极剑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(280123—053)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三45太极拳4班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(280125—026)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综合训练馆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五45太极剑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主馆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二67羽毛球2班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三89太极拳10班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(280125—029)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主馆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三1011羽毛球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