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苏玉凤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网球场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一12网球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二12羽毛球2班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三12太极拳1班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一45太极拳5班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二45羽毛球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一67羽毛球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