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汪姝敏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三45羽毛球2班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四45太极拳6班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三67羽毛球2班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四67太极拳2班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三89太极拳6班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四89羽毛球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