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毛雪晨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传统体育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四12境外体育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五12太极拳2班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四45太极拳7班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五45彩带龙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五67太极拳3班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四89彩带龙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五89太极拳3班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