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三45养老专项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三67养老专项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二89太极拳8班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三89太极拳9班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二1011太极拳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三1011易筋经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