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樊思成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2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三67足球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(280123—063)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二89太极拳3班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(280123—068)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三89太极拳2班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一1011太极拳3班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二1011足球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三1011足球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