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3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徐俊英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一45太极拳7班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瑜伽馆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三45瑜伽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瑜伽馆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五45瑜伽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西操场-考场10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三67淡安体育1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(280123—072)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五67太极拳2班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五89太极拳2班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