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三12健美健身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一45太极拳3班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二45健美健身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一67健美健身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一1011太极拳2班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二1011健美健身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