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孙煜然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三12太极拳2班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三45羽毛球1班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三67羽毛球1班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二89太极拳5班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(280123—066)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三89太极拳4班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二1011羽毛球1班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