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姚焱兵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二45跆拳道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三45太极拳7班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三67淡安体育2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二89太极拳7班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三89太极拳8班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三1011跆拳道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