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夏元庆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一12篮球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室外篮球场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五45篮球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(280125—071)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五45羽毛球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二67羽毛球1班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五67太极拳1班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二89太极拳6班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五89太极拳1班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主馆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二1011羽毛球2班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