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陆思丞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94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陆思丞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B4-308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陆思丞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B4-310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