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中西医结合学院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5~12周</w:t>
      </w:r>
    </w:p>
    <w:bookmarkStart w:id="1" w:name="21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中西临23（灵素）班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中西医结合内科学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9~10周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赵彤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B4-405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周一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11~12周 (14:00-17:10)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赵彤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B4-310 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031636—003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中西医结合内科学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11~12周 (8:20-10:40)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赵彤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B4-308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