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章轶立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9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中西医结合临床研究方法学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(r023012—001)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中西医结合系统科学思路与方法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中西临241;中西临243;中西临242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