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沈月红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3~4,14周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沈月红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3~4,14周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沈月红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